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6956658" name="ea0788b0-1d1f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320044" name="ea0788b0-1d1f-11f1-a92b-93134fd460b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7790577" name="09200b5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825678" name="09200b50-1d20-11f1-a92b-93134fd460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6324918" name="f804d02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178835" name="f804d020-1d20-11f1-a92b-93134fd460b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9810879" name="75bad1e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416397" name="75bad1e0-1d21-11f1-a92b-93134fd460b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1126022" name="d7b4c27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660200" name="d7b4c270-1d21-11f1-a92b-93134fd460b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0955459" name="e38f02d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796181" name="e38f02d0-1d22-11f1-a92b-93134fd460b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9943992" name="d3f18e0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142248" name="d3f18e00-1d23-11f1-a92b-93134fd460b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2248237" name="4cf8fbd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095954" name="4cf8fbd0-1d24-11f1-a92b-93134fd460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4566392" name="65abebb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27872" name="65abebb0-1d24-11f1-a92b-93134fd460b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7693437" name="9031b18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918704" name="9031b180-1d24-11f1-a92b-93134fd460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7954369" name="05ce7d1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846235" name="05ce7d10-1d25-11f1-a92b-93134fd460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Alle 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7225025" name="727fb1d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212540" name="727fb1d0-1d26-11f1-a92b-93134fd460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1321831" name="10ba977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370380" name="10ba9770-1d27-11f1-a92b-93134fd460b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2901756" name="21734ad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598102" name="21734ad0-1d27-11f1-a92b-93134fd460b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3333968" name="3c8173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264981" name="3c817350-1d28-11f1-a92b-93134fd460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3529123" name="dae1e2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782805" name="dae1e250-1d28-11f1-a92b-93134fd460b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6994883" name="69fcb5f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203922" name="69fcb5f0-1d29-11f1-a92b-93134fd460b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0094657" name="79e10ce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690231" name="79e10ce0-1d2a-11f1-a92b-93134fd460b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6535128" name="b55fc36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734597" name="b55fc360-1d2a-11f1-a92b-93134fd460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Treppenhaus 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3503802" name="d9bb4f90-21fd-11f1-b32f-3f3a1fee90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981251" name="d9bb4f90-21fd-11f1-b32f-3f3a1fee90a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Nelkenstrasse 10, 9220 Bischofszell</w:t>
          </w:r>
        </w:p>
        <w:p>
          <w:pPr>
            <w:spacing w:before="0" w:after="0"/>
          </w:pPr>
          <w:r>
            <w:t>772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